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CBFCC" w14:textId="77777777" w:rsidR="00770288" w:rsidRDefault="00CD4622" w:rsidP="005429F6">
      <w:pPr>
        <w:jc w:val="center"/>
      </w:pPr>
      <w:r>
        <w:rPr>
          <w:b/>
        </w:rPr>
        <w:t>MODULO DI AUTOCERTIFICAZIONE – ORGANISMI PUBBLICI</w:t>
      </w:r>
    </w:p>
    <w:p w14:paraId="6BA6A31D" w14:textId="77777777" w:rsidR="00770288" w:rsidRDefault="00CD4622" w:rsidP="005429F6">
      <w:pPr>
        <w:jc w:val="center"/>
      </w:pPr>
      <w:r>
        <w:t>(</w:t>
      </w:r>
      <w:proofErr w:type="spellStart"/>
      <w:r>
        <w:t>Artt</w:t>
      </w:r>
      <w:proofErr w:type="spellEnd"/>
      <w:r>
        <w:t>. 46 e 47 D.P.R. n. 445/2000)</w:t>
      </w:r>
    </w:p>
    <w:p w14:paraId="72CC7D9A" w14:textId="77777777" w:rsidR="00770288" w:rsidRDefault="00770288"/>
    <w:p w14:paraId="29FB76B5" w14:textId="77777777" w:rsidR="00770288" w:rsidRDefault="00CD4622">
      <w:r>
        <w:t xml:space="preserve">Il/La </w:t>
      </w:r>
      <w:proofErr w:type="spellStart"/>
      <w:r>
        <w:t>sottoscritto</w:t>
      </w:r>
      <w:proofErr w:type="spellEnd"/>
      <w:r>
        <w:t xml:space="preserve">/a </w:t>
      </w:r>
      <w:sdt>
        <w:sdtPr>
          <w:id w:val="-1997484810"/>
        </w:sdtPr>
        <w:sdtEndPr/>
        <w:sdtContent>
          <w:r>
            <w:t>Clicca qui</w:t>
          </w:r>
        </w:sdtContent>
      </w:sdt>
    </w:p>
    <w:p w14:paraId="2F05B7AD" w14:textId="77777777" w:rsidR="00770288" w:rsidRDefault="00CD4622">
      <w:r>
        <w:t xml:space="preserve">Nato/a </w:t>
      </w:r>
      <w:proofErr w:type="spellStart"/>
      <w:r>
        <w:t>a</w:t>
      </w:r>
      <w:proofErr w:type="spellEnd"/>
      <w:r>
        <w:t xml:space="preserve"> </w:t>
      </w:r>
      <w:sdt>
        <w:sdtPr>
          <w:id w:val="1395311062"/>
        </w:sdtPr>
        <w:sdtEndPr/>
        <w:sdtContent>
          <w:r>
            <w:t>Clicca qui</w:t>
          </w:r>
        </w:sdtContent>
      </w:sdt>
    </w:p>
    <w:p w14:paraId="09642AFD" w14:textId="77777777" w:rsidR="00770288" w:rsidRDefault="00CD4622">
      <w:r>
        <w:t xml:space="preserve">il </w:t>
      </w:r>
      <w:sdt>
        <w:sdtPr>
          <w:id w:val="-1840925806"/>
        </w:sdtPr>
        <w:sdtEndPr/>
        <w:sdtContent>
          <w:r>
            <w:t>Clicca qui</w:t>
          </w:r>
        </w:sdtContent>
      </w:sdt>
    </w:p>
    <w:p w14:paraId="62D1D5CB" w14:textId="77777777" w:rsidR="00770288" w:rsidRDefault="00CD4622">
      <w:r>
        <w:t xml:space="preserve">Residente in </w:t>
      </w:r>
      <w:sdt>
        <w:sdtPr>
          <w:id w:val="1212533986"/>
        </w:sdtPr>
        <w:sdtEndPr/>
        <w:sdtContent>
          <w:r>
            <w:t>Clicca qui</w:t>
          </w:r>
        </w:sdtContent>
      </w:sdt>
    </w:p>
    <w:p w14:paraId="2703BB31" w14:textId="77777777" w:rsidR="00770288" w:rsidRDefault="00CD4622">
      <w:proofErr w:type="spellStart"/>
      <w:r>
        <w:t>Codice</w:t>
      </w:r>
      <w:proofErr w:type="spellEnd"/>
      <w:r>
        <w:t xml:space="preserve"> </w:t>
      </w:r>
      <w:proofErr w:type="spellStart"/>
      <w:r>
        <w:t>Fiscale</w:t>
      </w:r>
      <w:proofErr w:type="spellEnd"/>
      <w:r>
        <w:t xml:space="preserve"> </w:t>
      </w:r>
      <w:sdt>
        <w:sdtPr>
          <w:id w:val="1805732376"/>
        </w:sdtPr>
        <w:sdtEndPr/>
        <w:sdtContent>
          <w:r>
            <w:t>Clicca qui</w:t>
          </w:r>
        </w:sdtContent>
      </w:sdt>
    </w:p>
    <w:p w14:paraId="573CD694" w14:textId="77777777" w:rsidR="00770288" w:rsidRDefault="00CD4622">
      <w:r>
        <w:t xml:space="preserve">In </w:t>
      </w:r>
      <w:proofErr w:type="spellStart"/>
      <w:r>
        <w:t>qualità</w:t>
      </w:r>
      <w:proofErr w:type="spellEnd"/>
      <w:r>
        <w:t xml:space="preserve"> di </w:t>
      </w:r>
      <w:proofErr w:type="spellStart"/>
      <w:r>
        <w:t>legale</w:t>
      </w:r>
      <w:proofErr w:type="spellEnd"/>
      <w:r>
        <w:t xml:space="preserve"> </w:t>
      </w:r>
      <w:proofErr w:type="spellStart"/>
      <w:r>
        <w:t>rappresentante</w:t>
      </w:r>
      <w:proofErr w:type="spellEnd"/>
      <w:r>
        <w:t xml:space="preserve"> </w:t>
      </w:r>
      <w:proofErr w:type="spellStart"/>
      <w:r>
        <w:t>dell’Ente</w:t>
      </w:r>
      <w:proofErr w:type="spellEnd"/>
      <w:r>
        <w:t xml:space="preserve"> </w:t>
      </w:r>
      <w:proofErr w:type="spellStart"/>
      <w:r>
        <w:t>pubblico</w:t>
      </w:r>
      <w:proofErr w:type="spellEnd"/>
      <w:r>
        <w:t xml:space="preserve"> </w:t>
      </w:r>
      <w:sdt>
        <w:sdtPr>
          <w:id w:val="-1015376843"/>
        </w:sdtPr>
        <w:sdtEndPr/>
        <w:sdtContent>
          <w:r>
            <w:t>Clicca qui</w:t>
          </w:r>
        </w:sdtContent>
      </w:sdt>
    </w:p>
    <w:p w14:paraId="5400D44A" w14:textId="77777777" w:rsidR="00770288" w:rsidRDefault="00CD4622">
      <w:proofErr w:type="spellStart"/>
      <w:r>
        <w:t>partecipante</w:t>
      </w:r>
      <w:proofErr w:type="spellEnd"/>
      <w:r>
        <w:t xml:space="preserve"> al Bando </w:t>
      </w:r>
      <w:proofErr w:type="spellStart"/>
      <w:r>
        <w:t>pubblico</w:t>
      </w:r>
      <w:proofErr w:type="spellEnd"/>
      <w:r>
        <w:t xml:space="preserve"> per </w:t>
      </w:r>
      <w:proofErr w:type="spellStart"/>
      <w:r>
        <w:t>progetti</w:t>
      </w:r>
      <w:proofErr w:type="spellEnd"/>
      <w:r>
        <w:t xml:space="preserve"> di promozione della cultura cinematografica – Festival, Premi, </w:t>
      </w:r>
      <w:proofErr w:type="spellStart"/>
      <w:r>
        <w:t>Rassegne</w:t>
      </w:r>
      <w:proofErr w:type="spellEnd"/>
      <w:r>
        <w:t xml:space="preserve"> e </w:t>
      </w:r>
      <w:proofErr w:type="spellStart"/>
      <w:r>
        <w:t>Circuiti</w:t>
      </w:r>
      <w:proofErr w:type="spellEnd"/>
      <w:r>
        <w:t xml:space="preserve"> 2026.</w:t>
      </w:r>
    </w:p>
    <w:p w14:paraId="3FE13525" w14:textId="77777777" w:rsidR="00770288" w:rsidRDefault="00CD4622">
      <w:r>
        <w:t xml:space="preserve">Ai sensi e per </w:t>
      </w:r>
      <w:proofErr w:type="spellStart"/>
      <w:r>
        <w:t>gli</w:t>
      </w:r>
      <w:proofErr w:type="spellEnd"/>
      <w:r>
        <w:t xml:space="preserve"> </w:t>
      </w:r>
      <w:proofErr w:type="spellStart"/>
      <w:r>
        <w:t>effetti</w:t>
      </w:r>
      <w:proofErr w:type="spellEnd"/>
      <w:r>
        <w:t xml:space="preserve"> del D.P.R. 28 </w:t>
      </w:r>
      <w:proofErr w:type="spellStart"/>
      <w:r>
        <w:t>dicembre</w:t>
      </w:r>
      <w:proofErr w:type="spellEnd"/>
      <w:r>
        <w:t xml:space="preserve"> 2000, n. 445, </w:t>
      </w:r>
      <w:proofErr w:type="spellStart"/>
      <w:r>
        <w:t>consapevole</w:t>
      </w:r>
      <w:proofErr w:type="spellEnd"/>
      <w:r>
        <w:t xml:space="preserve"> delle </w:t>
      </w:r>
      <w:proofErr w:type="spellStart"/>
      <w:r>
        <w:t>sanzioni</w:t>
      </w:r>
      <w:proofErr w:type="spellEnd"/>
      <w:r>
        <w:t xml:space="preserve"> </w:t>
      </w:r>
      <w:proofErr w:type="spellStart"/>
      <w:r>
        <w:t>penali</w:t>
      </w:r>
      <w:proofErr w:type="spellEnd"/>
      <w:r>
        <w:t xml:space="preserve"> </w:t>
      </w:r>
      <w:proofErr w:type="spellStart"/>
      <w:r>
        <w:t>previste</w:t>
      </w:r>
      <w:proofErr w:type="spellEnd"/>
      <w:r>
        <w:t xml:space="preserve"> in </w:t>
      </w:r>
      <w:proofErr w:type="spellStart"/>
      <w:r>
        <w:t>caso</w:t>
      </w:r>
      <w:proofErr w:type="spellEnd"/>
      <w:r>
        <w:t xml:space="preserve"> di </w:t>
      </w:r>
      <w:proofErr w:type="spellStart"/>
      <w:r>
        <w:t>dichiarazioni</w:t>
      </w:r>
      <w:proofErr w:type="spellEnd"/>
      <w:r>
        <w:t xml:space="preserve"> </w:t>
      </w:r>
      <w:proofErr w:type="spellStart"/>
      <w:r>
        <w:t>mendaci</w:t>
      </w:r>
      <w:proofErr w:type="spellEnd"/>
      <w:r>
        <w:t xml:space="preserve"> (art. 76 D.P.R. 445/2000), sotto la propria </w:t>
      </w:r>
      <w:proofErr w:type="spellStart"/>
      <w:r>
        <w:t>responsabilità</w:t>
      </w:r>
      <w:proofErr w:type="spellEnd"/>
    </w:p>
    <w:p w14:paraId="207BE391" w14:textId="31A254F3" w:rsidR="00770288" w:rsidRDefault="00CD4622" w:rsidP="00D3149B">
      <w:r>
        <w:rPr>
          <w:b/>
        </w:rPr>
        <w:t>DICHIARA E ATTESTA CHE</w:t>
      </w:r>
      <w:r w:rsidR="00D3149B">
        <w:rPr>
          <w:b/>
        </w:rPr>
        <w:t xml:space="preserve"> </w:t>
      </w:r>
      <w:r w:rsidR="00D3149B" w:rsidRPr="00D3149B">
        <w:rPr>
          <w:bCs/>
          <w:i/>
          <w:iCs/>
        </w:rPr>
        <w:t>(</w:t>
      </w:r>
      <w:proofErr w:type="spellStart"/>
      <w:r w:rsidR="00D3149B" w:rsidRPr="00D3149B">
        <w:rPr>
          <w:bCs/>
          <w:i/>
          <w:iCs/>
        </w:rPr>
        <w:t>cancella</w:t>
      </w:r>
      <w:proofErr w:type="spellEnd"/>
      <w:r w:rsidR="00D3149B" w:rsidRPr="00D3149B">
        <w:rPr>
          <w:bCs/>
          <w:i/>
          <w:iCs/>
        </w:rPr>
        <w:t xml:space="preserve"> </w:t>
      </w:r>
      <w:r w:rsidR="00D3149B" w:rsidRPr="00D3149B">
        <w:rPr>
          <w:rFonts w:ascii="Segoe UI Symbol" w:hAnsi="Segoe UI Symbol" w:cs="Segoe UI Symbol"/>
          <w:bCs/>
        </w:rPr>
        <w:t>☐</w:t>
      </w:r>
      <w:r w:rsidR="00D3149B" w:rsidRPr="00D3149B">
        <w:rPr>
          <w:bCs/>
          <w:i/>
          <w:iCs/>
        </w:rPr>
        <w:t xml:space="preserve"> ed </w:t>
      </w:r>
      <w:proofErr w:type="spellStart"/>
      <w:r w:rsidR="00D3149B" w:rsidRPr="00D3149B">
        <w:rPr>
          <w:bCs/>
          <w:i/>
          <w:iCs/>
        </w:rPr>
        <w:t>inserisci</w:t>
      </w:r>
      <w:proofErr w:type="spellEnd"/>
      <w:r w:rsidR="00D3149B" w:rsidRPr="00D3149B">
        <w:rPr>
          <w:bCs/>
          <w:i/>
          <w:iCs/>
        </w:rPr>
        <w:t xml:space="preserve"> X)</w:t>
      </w:r>
      <w:r w:rsidRPr="00D3149B">
        <w:rPr>
          <w:bCs/>
        </w:rPr>
        <w:t>:</w:t>
      </w:r>
    </w:p>
    <w:p w14:paraId="4BD5F32A" w14:textId="77777777" w:rsidR="00770288" w:rsidRDefault="00CD4622" w:rsidP="005429F6">
      <w:pPr>
        <w:jc w:val="both"/>
      </w:pPr>
      <w:r>
        <w:t xml:space="preserve">☐ </w:t>
      </w:r>
      <w:proofErr w:type="spellStart"/>
      <w:r>
        <w:t>garantisce</w:t>
      </w:r>
      <w:proofErr w:type="spellEnd"/>
      <w:r>
        <w:t xml:space="preserve"> una </w:t>
      </w:r>
      <w:proofErr w:type="spellStart"/>
      <w:r>
        <w:t>compartecipazione</w:t>
      </w:r>
      <w:proofErr w:type="spellEnd"/>
      <w:r>
        <w:t xml:space="preserve"> </w:t>
      </w:r>
      <w:proofErr w:type="spellStart"/>
      <w:r>
        <w:t>finanziaria</w:t>
      </w:r>
      <w:proofErr w:type="spellEnd"/>
      <w:r>
        <w:t xml:space="preserve"> per almeno il 30% del </w:t>
      </w:r>
      <w:proofErr w:type="spellStart"/>
      <w:r>
        <w:t>costo</w:t>
      </w:r>
      <w:proofErr w:type="spellEnd"/>
      <w:r>
        <w:t xml:space="preserve"> </w:t>
      </w:r>
      <w:proofErr w:type="spellStart"/>
      <w:r>
        <w:t>totale</w:t>
      </w:r>
      <w:proofErr w:type="spellEnd"/>
      <w:r>
        <w:t xml:space="preserve"> del Progetto;</w:t>
      </w:r>
    </w:p>
    <w:p w14:paraId="69DE62A7" w14:textId="77777777" w:rsidR="00770288" w:rsidRDefault="00CD4622" w:rsidP="005429F6">
      <w:pPr>
        <w:jc w:val="both"/>
      </w:pPr>
      <w:r>
        <w:t xml:space="preserve">☐ </w:t>
      </w:r>
      <w:proofErr w:type="spellStart"/>
      <w:r>
        <w:t>organizzerà</w:t>
      </w:r>
      <w:proofErr w:type="spellEnd"/>
      <w:r>
        <w:t xml:space="preserve"> lo </w:t>
      </w:r>
      <w:proofErr w:type="spellStart"/>
      <w:r>
        <w:t>svolgimento</w:t>
      </w:r>
      <w:proofErr w:type="spellEnd"/>
      <w:r>
        <w:t xml:space="preserve"> in Sardegna </w:t>
      </w:r>
      <w:proofErr w:type="spellStart"/>
      <w:r>
        <w:t>dell’attività</w:t>
      </w:r>
      <w:proofErr w:type="spellEnd"/>
      <w:r>
        <w:t xml:space="preserve"> per la quale </w:t>
      </w:r>
      <w:proofErr w:type="spellStart"/>
      <w:r>
        <w:t>si</w:t>
      </w:r>
      <w:proofErr w:type="spellEnd"/>
      <w:r>
        <w:t xml:space="preserve"> </w:t>
      </w:r>
      <w:proofErr w:type="spellStart"/>
      <w:r>
        <w:t>richiede</w:t>
      </w:r>
      <w:proofErr w:type="spellEnd"/>
      <w:r>
        <w:t xml:space="preserve"> il </w:t>
      </w:r>
      <w:proofErr w:type="spellStart"/>
      <w:r>
        <w:t>contributo</w:t>
      </w:r>
      <w:proofErr w:type="spellEnd"/>
      <w:r>
        <w:t xml:space="preserve">. </w:t>
      </w:r>
      <w:proofErr w:type="spellStart"/>
      <w:r>
        <w:t>L’attività</w:t>
      </w:r>
      <w:proofErr w:type="spellEnd"/>
      <w:r>
        <w:t xml:space="preserve"> </w:t>
      </w:r>
      <w:proofErr w:type="spellStart"/>
      <w:r>
        <w:t>dovrà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realizzata</w:t>
      </w:r>
      <w:proofErr w:type="spellEnd"/>
      <w:r>
        <w:t xml:space="preserve"> in Sardegna </w:t>
      </w:r>
      <w:proofErr w:type="spellStart"/>
      <w:r>
        <w:t>tra</w:t>
      </w:r>
      <w:proofErr w:type="spellEnd"/>
      <w:r>
        <w:t xml:space="preserve"> il 1° </w:t>
      </w:r>
      <w:proofErr w:type="spellStart"/>
      <w:r>
        <w:t>gennaio</w:t>
      </w:r>
      <w:proofErr w:type="spellEnd"/>
      <w:r>
        <w:t xml:space="preserve"> 2026 e il 31 </w:t>
      </w:r>
      <w:proofErr w:type="spellStart"/>
      <w:r>
        <w:t>dicembre</w:t>
      </w:r>
      <w:proofErr w:type="spellEnd"/>
      <w:r>
        <w:t xml:space="preserve"> 2026, </w:t>
      </w:r>
      <w:proofErr w:type="spellStart"/>
      <w:r>
        <w:t>pena</w:t>
      </w:r>
      <w:proofErr w:type="spellEnd"/>
      <w:r>
        <w:t xml:space="preserve"> la non </w:t>
      </w:r>
      <w:proofErr w:type="spellStart"/>
      <w:r>
        <w:t>ammissibilità</w:t>
      </w:r>
      <w:proofErr w:type="spellEnd"/>
      <w:r>
        <w:t xml:space="preserve"> della </w:t>
      </w:r>
      <w:proofErr w:type="spellStart"/>
      <w:r>
        <w:t>domanda</w:t>
      </w:r>
      <w:proofErr w:type="spellEnd"/>
      <w:r>
        <w:t>;</w:t>
      </w:r>
    </w:p>
    <w:p w14:paraId="4F522DBF" w14:textId="77777777" w:rsidR="00D73B5C" w:rsidRPr="009105E7" w:rsidRDefault="00CD4622" w:rsidP="00D73B5C">
      <w:pPr>
        <w:pStyle w:val="Paragrafoelenco"/>
        <w:widowControl w:val="0"/>
        <w:tabs>
          <w:tab w:val="left" w:pos="284"/>
        </w:tabs>
        <w:suppressAutoHyphens/>
        <w:spacing w:before="120" w:after="120" w:line="300" w:lineRule="exact"/>
        <w:ind w:left="0" w:right="-5"/>
        <w:contextualSpacing w:val="0"/>
        <w:jc w:val="both"/>
        <w:rPr>
          <w:rFonts w:cs="Arial"/>
          <w:color w:val="000000"/>
          <w:szCs w:val="20"/>
        </w:rPr>
      </w:pPr>
      <w:r w:rsidRPr="00D73B5C">
        <w:t xml:space="preserve">☐ </w:t>
      </w:r>
      <w:proofErr w:type="spellStart"/>
      <w:r w:rsidRPr="00D73B5C">
        <w:t>l’Organismo</w:t>
      </w:r>
      <w:proofErr w:type="spellEnd"/>
      <w:r w:rsidRPr="00D73B5C">
        <w:t xml:space="preserve"> </w:t>
      </w:r>
      <w:proofErr w:type="spellStart"/>
      <w:r w:rsidRPr="00D73B5C">
        <w:t>pubblico</w:t>
      </w:r>
      <w:proofErr w:type="spellEnd"/>
      <w:r w:rsidRPr="00D73B5C">
        <w:t xml:space="preserve"> </w:t>
      </w:r>
      <w:r w:rsidR="005036C5" w:rsidRPr="00D73B5C">
        <w:t xml:space="preserve">possiede </w:t>
      </w:r>
      <w:proofErr w:type="spellStart"/>
      <w:r w:rsidR="00D73B5C" w:rsidRPr="00D73B5C">
        <w:rPr>
          <w:rFonts w:cs="Arial"/>
          <w:szCs w:val="20"/>
        </w:rPr>
        <w:t>specifica</w:t>
      </w:r>
      <w:proofErr w:type="spellEnd"/>
      <w:r w:rsidR="00D73B5C" w:rsidRPr="00D73B5C">
        <w:rPr>
          <w:rFonts w:cs="Arial"/>
          <w:szCs w:val="20"/>
        </w:rPr>
        <w:t xml:space="preserve"> e </w:t>
      </w:r>
      <w:proofErr w:type="spellStart"/>
      <w:r w:rsidR="00D73B5C" w:rsidRPr="00D73B5C">
        <w:rPr>
          <w:rFonts w:cs="Arial"/>
          <w:szCs w:val="20"/>
        </w:rPr>
        <w:t>comprovata</w:t>
      </w:r>
      <w:proofErr w:type="spellEnd"/>
      <w:r w:rsidR="00D73B5C" w:rsidRPr="00D73B5C">
        <w:rPr>
          <w:rFonts w:cs="Arial"/>
          <w:szCs w:val="20"/>
        </w:rPr>
        <w:t xml:space="preserve"> </w:t>
      </w:r>
      <w:proofErr w:type="spellStart"/>
      <w:r w:rsidR="00D73B5C" w:rsidRPr="00D73B5C">
        <w:rPr>
          <w:rFonts w:cs="Arial"/>
          <w:szCs w:val="20"/>
        </w:rPr>
        <w:t>esperienza</w:t>
      </w:r>
      <w:proofErr w:type="spellEnd"/>
      <w:r w:rsidR="00D73B5C" w:rsidRPr="00D73B5C">
        <w:rPr>
          <w:rFonts w:cs="Arial"/>
          <w:szCs w:val="20"/>
        </w:rPr>
        <w:t xml:space="preserve"> </w:t>
      </w:r>
      <w:proofErr w:type="spellStart"/>
      <w:r w:rsidR="00D73B5C" w:rsidRPr="00D73B5C">
        <w:rPr>
          <w:rFonts w:cs="Arial"/>
          <w:szCs w:val="20"/>
        </w:rPr>
        <w:t>nell’organizzazione</w:t>
      </w:r>
      <w:proofErr w:type="spellEnd"/>
      <w:r w:rsidR="00D73B5C" w:rsidRPr="00D73B5C">
        <w:rPr>
          <w:rFonts w:cs="Arial"/>
          <w:szCs w:val="20"/>
        </w:rPr>
        <w:t xml:space="preserve"> e </w:t>
      </w:r>
      <w:proofErr w:type="spellStart"/>
      <w:r w:rsidR="00D73B5C" w:rsidRPr="00D73B5C">
        <w:rPr>
          <w:rFonts w:cs="Arial"/>
          <w:szCs w:val="20"/>
        </w:rPr>
        <w:t>realizzazione</w:t>
      </w:r>
      <w:proofErr w:type="spellEnd"/>
      <w:r w:rsidR="00D73B5C" w:rsidRPr="00D73B5C">
        <w:rPr>
          <w:rFonts w:cs="Arial"/>
          <w:szCs w:val="20"/>
        </w:rPr>
        <w:t xml:space="preserve"> di </w:t>
      </w:r>
      <w:proofErr w:type="spellStart"/>
      <w:r w:rsidR="00D73B5C" w:rsidRPr="00D73B5C">
        <w:rPr>
          <w:rFonts w:cs="Arial"/>
          <w:szCs w:val="20"/>
        </w:rPr>
        <w:t>progetti</w:t>
      </w:r>
      <w:proofErr w:type="spellEnd"/>
      <w:r w:rsidR="00D73B5C" w:rsidRPr="00D73B5C">
        <w:rPr>
          <w:rFonts w:cs="Arial"/>
          <w:szCs w:val="20"/>
        </w:rPr>
        <w:t xml:space="preserve"> di promozione della cultura cinematografica, di cui all’art. 15 della </w:t>
      </w:r>
      <w:proofErr w:type="spellStart"/>
      <w:r w:rsidR="00D73B5C" w:rsidRPr="00D73B5C">
        <w:rPr>
          <w:rFonts w:cs="Arial"/>
          <w:szCs w:val="20"/>
        </w:rPr>
        <w:t>legge</w:t>
      </w:r>
      <w:proofErr w:type="spellEnd"/>
      <w:r w:rsidR="00D73B5C" w:rsidRPr="00D73B5C">
        <w:rPr>
          <w:rFonts w:cs="Arial"/>
          <w:szCs w:val="20"/>
        </w:rPr>
        <w:t xml:space="preserve"> </w:t>
      </w:r>
      <w:proofErr w:type="spellStart"/>
      <w:r w:rsidR="00D73B5C" w:rsidRPr="00D73B5C">
        <w:rPr>
          <w:rFonts w:cs="Arial"/>
          <w:szCs w:val="20"/>
        </w:rPr>
        <w:t>regionale</w:t>
      </w:r>
      <w:proofErr w:type="spellEnd"/>
      <w:r w:rsidR="00D73B5C" w:rsidRPr="00D73B5C">
        <w:rPr>
          <w:rFonts w:cs="Arial"/>
          <w:szCs w:val="20"/>
        </w:rPr>
        <w:t xml:space="preserve"> n. 15/2006, con almeno un evento (</w:t>
      </w:r>
      <w:proofErr w:type="gramStart"/>
      <w:r w:rsidR="00D73B5C" w:rsidRPr="00D73B5C">
        <w:rPr>
          <w:rFonts w:cs="Arial"/>
          <w:szCs w:val="20"/>
        </w:rPr>
        <w:t>un Festival</w:t>
      </w:r>
      <w:proofErr w:type="gramEnd"/>
      <w:r w:rsidR="00D73B5C" w:rsidRPr="00D73B5C">
        <w:rPr>
          <w:rFonts w:cs="Arial"/>
          <w:szCs w:val="20"/>
        </w:rPr>
        <w:t xml:space="preserve">, </w:t>
      </w:r>
      <w:proofErr w:type="gramStart"/>
      <w:r w:rsidR="00D73B5C" w:rsidRPr="00D73B5C">
        <w:rPr>
          <w:rFonts w:cs="Arial"/>
          <w:szCs w:val="20"/>
        </w:rPr>
        <w:t>un Premio</w:t>
      </w:r>
      <w:proofErr w:type="gramEnd"/>
      <w:r w:rsidR="00D73B5C" w:rsidRPr="00D73B5C">
        <w:rPr>
          <w:rFonts w:cs="Arial"/>
          <w:szCs w:val="20"/>
        </w:rPr>
        <w:t xml:space="preserve">, </w:t>
      </w:r>
      <w:proofErr w:type="gramStart"/>
      <w:r w:rsidR="00D73B5C" w:rsidRPr="00D73B5C">
        <w:rPr>
          <w:rFonts w:cs="Arial"/>
          <w:szCs w:val="20"/>
        </w:rPr>
        <w:t>un Circuito</w:t>
      </w:r>
      <w:proofErr w:type="gramEnd"/>
      <w:r w:rsidR="00D73B5C" w:rsidRPr="00D73B5C">
        <w:rPr>
          <w:rFonts w:cs="Arial"/>
          <w:szCs w:val="20"/>
        </w:rPr>
        <w:t xml:space="preserve"> o una Rassegna) realizzato in un’annualità del </w:t>
      </w:r>
      <w:proofErr w:type="spellStart"/>
      <w:r w:rsidR="00D73B5C" w:rsidRPr="00D73B5C">
        <w:rPr>
          <w:rFonts w:cs="Arial"/>
          <w:szCs w:val="20"/>
        </w:rPr>
        <w:t>quinquennio</w:t>
      </w:r>
      <w:proofErr w:type="spellEnd"/>
      <w:r w:rsidR="00D73B5C" w:rsidRPr="00D73B5C">
        <w:rPr>
          <w:rFonts w:cs="Arial"/>
          <w:szCs w:val="20"/>
        </w:rPr>
        <w:t xml:space="preserve"> </w:t>
      </w:r>
      <w:proofErr w:type="spellStart"/>
      <w:r w:rsidR="00D73B5C" w:rsidRPr="00D73B5C">
        <w:rPr>
          <w:rFonts w:cs="Arial"/>
          <w:szCs w:val="20"/>
        </w:rPr>
        <w:t>precedente</w:t>
      </w:r>
      <w:proofErr w:type="spellEnd"/>
      <w:r w:rsidR="00D73B5C" w:rsidRPr="00D73B5C">
        <w:rPr>
          <w:rFonts w:cs="Arial"/>
          <w:szCs w:val="20"/>
        </w:rPr>
        <w:t xml:space="preserve"> alla data di </w:t>
      </w:r>
      <w:proofErr w:type="spellStart"/>
      <w:r w:rsidR="00D73B5C" w:rsidRPr="00D73B5C">
        <w:rPr>
          <w:rFonts w:cs="Arial"/>
          <w:szCs w:val="20"/>
        </w:rPr>
        <w:t>pubblicazione</w:t>
      </w:r>
      <w:proofErr w:type="spellEnd"/>
      <w:r w:rsidR="00D73B5C" w:rsidRPr="00D73B5C">
        <w:rPr>
          <w:rFonts w:cs="Arial"/>
          <w:szCs w:val="20"/>
        </w:rPr>
        <w:t xml:space="preserve"> del presente Avviso, secondo le definizioni per categoria indicate all’art. 2) dello </w:t>
      </w:r>
      <w:proofErr w:type="spellStart"/>
      <w:r w:rsidR="00D73B5C" w:rsidRPr="00D73B5C">
        <w:rPr>
          <w:rFonts w:cs="Arial"/>
          <w:szCs w:val="20"/>
        </w:rPr>
        <w:t>stesso</w:t>
      </w:r>
      <w:proofErr w:type="spellEnd"/>
      <w:r w:rsidR="00D73B5C" w:rsidRPr="00D73B5C">
        <w:rPr>
          <w:rFonts w:cs="Arial"/>
          <w:szCs w:val="20"/>
        </w:rPr>
        <w:t xml:space="preserve">. La </w:t>
      </w:r>
      <w:proofErr w:type="spellStart"/>
      <w:r w:rsidR="00D73B5C" w:rsidRPr="00D73B5C">
        <w:rPr>
          <w:rFonts w:cs="Arial"/>
          <w:szCs w:val="20"/>
        </w:rPr>
        <w:t>mancanza</w:t>
      </w:r>
      <w:proofErr w:type="spellEnd"/>
      <w:r w:rsidR="00D73B5C" w:rsidRPr="00D73B5C">
        <w:rPr>
          <w:rFonts w:cs="Arial"/>
          <w:szCs w:val="20"/>
        </w:rPr>
        <w:t xml:space="preserve"> di tale </w:t>
      </w:r>
      <w:proofErr w:type="spellStart"/>
      <w:r w:rsidR="00D73B5C" w:rsidRPr="00D73B5C">
        <w:rPr>
          <w:rFonts w:cs="Arial"/>
          <w:szCs w:val="20"/>
        </w:rPr>
        <w:t>requisito</w:t>
      </w:r>
      <w:proofErr w:type="spellEnd"/>
      <w:r w:rsidR="00D73B5C" w:rsidRPr="00D73B5C">
        <w:rPr>
          <w:rFonts w:cs="Arial"/>
          <w:szCs w:val="20"/>
        </w:rPr>
        <w:t xml:space="preserve"> </w:t>
      </w:r>
      <w:proofErr w:type="spellStart"/>
      <w:r w:rsidR="00D73B5C" w:rsidRPr="00D73B5C">
        <w:rPr>
          <w:rFonts w:cs="Arial"/>
          <w:szCs w:val="20"/>
        </w:rPr>
        <w:t>determina</w:t>
      </w:r>
      <w:proofErr w:type="spellEnd"/>
      <w:r w:rsidR="00D73B5C" w:rsidRPr="00D73B5C">
        <w:rPr>
          <w:rFonts w:cs="Arial"/>
          <w:szCs w:val="20"/>
        </w:rPr>
        <w:t xml:space="preserve"> la non </w:t>
      </w:r>
      <w:proofErr w:type="spellStart"/>
      <w:r w:rsidR="00D73B5C" w:rsidRPr="00D73B5C">
        <w:rPr>
          <w:rFonts w:cs="Arial"/>
          <w:szCs w:val="20"/>
        </w:rPr>
        <w:t>ammissibilità</w:t>
      </w:r>
      <w:proofErr w:type="spellEnd"/>
      <w:r w:rsidR="00D73B5C" w:rsidRPr="00D73B5C">
        <w:rPr>
          <w:rFonts w:cs="Arial"/>
          <w:szCs w:val="20"/>
        </w:rPr>
        <w:t xml:space="preserve"> della </w:t>
      </w:r>
      <w:proofErr w:type="spellStart"/>
      <w:r w:rsidR="00D73B5C" w:rsidRPr="00D73B5C">
        <w:rPr>
          <w:rFonts w:cs="Arial"/>
          <w:szCs w:val="20"/>
        </w:rPr>
        <w:t>domanda</w:t>
      </w:r>
      <w:proofErr w:type="spellEnd"/>
      <w:r w:rsidR="00D73B5C" w:rsidRPr="009105E7">
        <w:rPr>
          <w:rFonts w:cs="Arial"/>
          <w:szCs w:val="20"/>
        </w:rPr>
        <w:t>”.</w:t>
      </w:r>
    </w:p>
    <w:p w14:paraId="3A2B7535" w14:textId="77777777" w:rsidR="006E045F" w:rsidRDefault="006E045F"/>
    <w:p w14:paraId="0844C348" w14:textId="0AAD6C96" w:rsidR="00770288" w:rsidRDefault="00CD4622">
      <w:proofErr w:type="spellStart"/>
      <w:r>
        <w:t>Annualità</w:t>
      </w:r>
      <w:proofErr w:type="spellEnd"/>
      <w:r>
        <w:t xml:space="preserve">: </w:t>
      </w:r>
      <w:sdt>
        <w:sdtPr>
          <w:id w:val="488526756"/>
        </w:sdtPr>
        <w:sdtEndPr/>
        <w:sdtContent>
          <w:r>
            <w:t>Clicca qui</w:t>
          </w:r>
        </w:sdtContent>
      </w:sdt>
    </w:p>
    <w:p w14:paraId="5104668A" w14:textId="77777777" w:rsidR="00770288" w:rsidRDefault="00CD4622">
      <w:r>
        <w:t xml:space="preserve">Titolo Progetto realizzato: </w:t>
      </w:r>
      <w:sdt>
        <w:sdtPr>
          <w:id w:val="95524766"/>
        </w:sdtPr>
        <w:sdtEndPr/>
        <w:sdtContent>
          <w:r>
            <w:t>Clicca qui</w:t>
          </w:r>
        </w:sdtContent>
      </w:sdt>
    </w:p>
    <w:p w14:paraId="30DE9D9E" w14:textId="77777777" w:rsidR="00770288" w:rsidRDefault="00CD4622">
      <w:r>
        <w:t xml:space="preserve">☐ </w:t>
      </w:r>
      <w:proofErr w:type="spellStart"/>
      <w:r>
        <w:t>l’Ente</w:t>
      </w:r>
      <w:proofErr w:type="spellEnd"/>
      <w:r>
        <w:t xml:space="preserve"> </w:t>
      </w:r>
      <w:proofErr w:type="spellStart"/>
      <w:r>
        <w:t>rappresentato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trova in una </w:t>
      </w:r>
      <w:proofErr w:type="spellStart"/>
      <w:r>
        <w:t>situazione</w:t>
      </w:r>
      <w:proofErr w:type="spellEnd"/>
      <w:r>
        <w:t xml:space="preserve"> di </w:t>
      </w:r>
      <w:proofErr w:type="spellStart"/>
      <w:r>
        <w:t>regolarità</w:t>
      </w:r>
      <w:proofErr w:type="spellEnd"/>
      <w:r>
        <w:t xml:space="preserve"> </w:t>
      </w:r>
      <w:proofErr w:type="spellStart"/>
      <w:r>
        <w:t>contributiva</w:t>
      </w:r>
      <w:proofErr w:type="spellEnd"/>
      <w:r>
        <w:t xml:space="preserve"> </w:t>
      </w:r>
      <w:proofErr w:type="spellStart"/>
      <w:r>
        <w:t>nei</w:t>
      </w:r>
      <w:proofErr w:type="spellEnd"/>
      <w:r>
        <w:t xml:space="preserve"> </w:t>
      </w:r>
      <w:proofErr w:type="spellStart"/>
      <w:r>
        <w:t>confronti</w:t>
      </w:r>
      <w:proofErr w:type="spellEnd"/>
      <w:r>
        <w:t xml:space="preserve"> di INPS e INAIL (DURC </w:t>
      </w:r>
      <w:proofErr w:type="spellStart"/>
      <w:r>
        <w:t>regolare</w:t>
      </w:r>
      <w:proofErr w:type="spellEnd"/>
      <w:r>
        <w:t>);</w:t>
      </w:r>
    </w:p>
    <w:p w14:paraId="213FA0C1" w14:textId="77777777" w:rsidR="005429F6" w:rsidRDefault="005429F6"/>
    <w:p w14:paraId="128C50FC" w14:textId="4B9A4E64" w:rsidR="00770288" w:rsidRDefault="00CD4622">
      <w:proofErr w:type="spellStart"/>
      <w:r>
        <w:t>Firma</w:t>
      </w:r>
      <w:proofErr w:type="spellEnd"/>
      <w:r>
        <w:t xml:space="preserve"> </w:t>
      </w:r>
      <w:proofErr w:type="spellStart"/>
      <w:r>
        <w:t>leggibile</w:t>
      </w:r>
      <w:proofErr w:type="spellEnd"/>
      <w:r>
        <w:t xml:space="preserve"> del </w:t>
      </w:r>
      <w:proofErr w:type="spellStart"/>
      <w:r>
        <w:t>dichiarante</w:t>
      </w:r>
      <w:proofErr w:type="spellEnd"/>
      <w:r>
        <w:t xml:space="preserve">: </w:t>
      </w:r>
      <w:r w:rsidR="005429F6">
        <w:t>_____________________________</w:t>
      </w:r>
    </w:p>
    <w:p w14:paraId="1C1EA7F3" w14:textId="77777777" w:rsidR="005429F6" w:rsidRDefault="005429F6"/>
    <w:p w14:paraId="523937FD" w14:textId="2106C775" w:rsidR="00770288" w:rsidRDefault="00CD4622">
      <w:r>
        <w:lastRenderedPageBreak/>
        <w:t xml:space="preserve">N.B. </w:t>
      </w:r>
      <w:proofErr w:type="spellStart"/>
      <w:r>
        <w:t>Utilizzare</w:t>
      </w:r>
      <w:proofErr w:type="spellEnd"/>
      <w:r>
        <w:t xml:space="preserve"> </w:t>
      </w:r>
      <w:proofErr w:type="spellStart"/>
      <w:r>
        <w:t>preferibilmente</w:t>
      </w:r>
      <w:proofErr w:type="spellEnd"/>
      <w:r>
        <w:t xml:space="preserve"> </w:t>
      </w:r>
      <w:proofErr w:type="spellStart"/>
      <w:r>
        <w:t>firma</w:t>
      </w:r>
      <w:proofErr w:type="spellEnd"/>
      <w:r>
        <w:t xml:space="preserve"> </w:t>
      </w:r>
      <w:proofErr w:type="spellStart"/>
      <w:r>
        <w:t>digitale</w:t>
      </w:r>
      <w:proofErr w:type="spellEnd"/>
      <w:r>
        <w:t xml:space="preserve"> o, in </w:t>
      </w:r>
      <w:proofErr w:type="spellStart"/>
      <w:r>
        <w:t>alternativa</w:t>
      </w:r>
      <w:proofErr w:type="spellEnd"/>
      <w:r>
        <w:t xml:space="preserve">, </w:t>
      </w:r>
      <w:proofErr w:type="spellStart"/>
      <w:r>
        <w:t>firmare</w:t>
      </w:r>
      <w:proofErr w:type="spellEnd"/>
      <w:r>
        <w:t xml:space="preserve"> ed </w:t>
      </w:r>
      <w:proofErr w:type="spellStart"/>
      <w:r>
        <w:t>allegare</w:t>
      </w:r>
      <w:proofErr w:type="spellEnd"/>
      <w:r>
        <w:t xml:space="preserve"> </w:t>
      </w:r>
      <w:proofErr w:type="spellStart"/>
      <w:r>
        <w:t>copia</w:t>
      </w:r>
      <w:proofErr w:type="spellEnd"/>
      <w:r>
        <w:t xml:space="preserve"> di un </w:t>
      </w:r>
      <w:proofErr w:type="spellStart"/>
      <w:r>
        <w:t>documento</w:t>
      </w:r>
      <w:proofErr w:type="spellEnd"/>
      <w:r>
        <w:t xml:space="preserve"> di </w:t>
      </w:r>
      <w:proofErr w:type="spellStart"/>
      <w:r>
        <w:t>identità</w:t>
      </w:r>
      <w:proofErr w:type="spellEnd"/>
      <w:r>
        <w:t xml:space="preserve"> in </w:t>
      </w:r>
      <w:proofErr w:type="spellStart"/>
      <w:r>
        <w:t>corso</w:t>
      </w:r>
      <w:proofErr w:type="spellEnd"/>
      <w:r>
        <w:t xml:space="preserve"> di </w:t>
      </w:r>
      <w:proofErr w:type="spellStart"/>
      <w:r>
        <w:t>validità</w:t>
      </w:r>
      <w:proofErr w:type="spellEnd"/>
      <w:r>
        <w:t>.</w:t>
      </w:r>
    </w:p>
    <w:sectPr w:rsidR="0077028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52B7C6E"/>
    <w:multiLevelType w:val="hybridMultilevel"/>
    <w:tmpl w:val="9968CBFE"/>
    <w:lvl w:ilvl="0" w:tplc="0410000F">
      <w:start w:val="1"/>
      <w:numFmt w:val="decimal"/>
      <w:lvlText w:val="%1."/>
      <w:lvlJc w:val="left"/>
      <w:pPr>
        <w:ind w:left="5400" w:hanging="360"/>
      </w:pPr>
    </w:lvl>
    <w:lvl w:ilvl="1" w:tplc="04100019" w:tentative="1">
      <w:start w:val="1"/>
      <w:numFmt w:val="lowerLetter"/>
      <w:lvlText w:val="%2."/>
      <w:lvlJc w:val="left"/>
      <w:pPr>
        <w:ind w:left="6120" w:hanging="360"/>
      </w:pPr>
    </w:lvl>
    <w:lvl w:ilvl="2" w:tplc="0410001B" w:tentative="1">
      <w:start w:val="1"/>
      <w:numFmt w:val="lowerRoman"/>
      <w:lvlText w:val="%3."/>
      <w:lvlJc w:val="right"/>
      <w:pPr>
        <w:ind w:left="6840" w:hanging="180"/>
      </w:pPr>
    </w:lvl>
    <w:lvl w:ilvl="3" w:tplc="0410000F" w:tentative="1">
      <w:start w:val="1"/>
      <w:numFmt w:val="decimal"/>
      <w:lvlText w:val="%4."/>
      <w:lvlJc w:val="left"/>
      <w:pPr>
        <w:ind w:left="7560" w:hanging="360"/>
      </w:pPr>
    </w:lvl>
    <w:lvl w:ilvl="4" w:tplc="04100019" w:tentative="1">
      <w:start w:val="1"/>
      <w:numFmt w:val="lowerLetter"/>
      <w:lvlText w:val="%5."/>
      <w:lvlJc w:val="left"/>
      <w:pPr>
        <w:ind w:left="8280" w:hanging="360"/>
      </w:pPr>
    </w:lvl>
    <w:lvl w:ilvl="5" w:tplc="0410001B" w:tentative="1">
      <w:start w:val="1"/>
      <w:numFmt w:val="lowerRoman"/>
      <w:lvlText w:val="%6."/>
      <w:lvlJc w:val="right"/>
      <w:pPr>
        <w:ind w:left="9000" w:hanging="180"/>
      </w:pPr>
    </w:lvl>
    <w:lvl w:ilvl="6" w:tplc="0410000F" w:tentative="1">
      <w:start w:val="1"/>
      <w:numFmt w:val="decimal"/>
      <w:lvlText w:val="%7."/>
      <w:lvlJc w:val="left"/>
      <w:pPr>
        <w:ind w:left="9720" w:hanging="360"/>
      </w:pPr>
    </w:lvl>
    <w:lvl w:ilvl="7" w:tplc="04100019" w:tentative="1">
      <w:start w:val="1"/>
      <w:numFmt w:val="lowerLetter"/>
      <w:lvlText w:val="%8."/>
      <w:lvlJc w:val="left"/>
      <w:pPr>
        <w:ind w:left="10440" w:hanging="360"/>
      </w:pPr>
    </w:lvl>
    <w:lvl w:ilvl="8" w:tplc="0410001B" w:tentative="1">
      <w:start w:val="1"/>
      <w:numFmt w:val="lowerRoman"/>
      <w:lvlText w:val="%9."/>
      <w:lvlJc w:val="right"/>
      <w:pPr>
        <w:ind w:left="11160" w:hanging="180"/>
      </w:pPr>
    </w:lvl>
  </w:abstractNum>
  <w:num w:numId="1" w16cid:durableId="1503735379">
    <w:abstractNumId w:val="8"/>
  </w:num>
  <w:num w:numId="2" w16cid:durableId="546455191">
    <w:abstractNumId w:val="6"/>
  </w:num>
  <w:num w:numId="3" w16cid:durableId="258297157">
    <w:abstractNumId w:val="5"/>
  </w:num>
  <w:num w:numId="4" w16cid:durableId="1774399599">
    <w:abstractNumId w:val="4"/>
  </w:num>
  <w:num w:numId="5" w16cid:durableId="1947499172">
    <w:abstractNumId w:val="7"/>
  </w:num>
  <w:num w:numId="6" w16cid:durableId="1285775085">
    <w:abstractNumId w:val="3"/>
  </w:num>
  <w:num w:numId="7" w16cid:durableId="1189635999">
    <w:abstractNumId w:val="2"/>
  </w:num>
  <w:num w:numId="8" w16cid:durableId="741563738">
    <w:abstractNumId w:val="1"/>
  </w:num>
  <w:num w:numId="9" w16cid:durableId="2036492830">
    <w:abstractNumId w:val="0"/>
  </w:num>
  <w:num w:numId="10" w16cid:durableId="2581783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36C5"/>
    <w:rsid w:val="005429F6"/>
    <w:rsid w:val="005737F9"/>
    <w:rsid w:val="005D33B2"/>
    <w:rsid w:val="006E045F"/>
    <w:rsid w:val="00770288"/>
    <w:rsid w:val="008C59A6"/>
    <w:rsid w:val="00AA1D8D"/>
    <w:rsid w:val="00B47730"/>
    <w:rsid w:val="00C12744"/>
    <w:rsid w:val="00C73EC3"/>
    <w:rsid w:val="00CB0664"/>
    <w:rsid w:val="00CD4622"/>
    <w:rsid w:val="00D3149B"/>
    <w:rsid w:val="00D73B5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D251B4"/>
  <w14:defaultImageDpi w14:val="300"/>
  <w15:docId w15:val="{C8D25E38-7AD5-4E2A-B1A3-491C9E291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hAnsi="Arial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1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Stefano Campesi</cp:lastModifiedBy>
  <cp:revision>7</cp:revision>
  <dcterms:created xsi:type="dcterms:W3CDTF">2013-12-23T23:15:00Z</dcterms:created>
  <dcterms:modified xsi:type="dcterms:W3CDTF">2026-04-21T10:01:00Z</dcterms:modified>
  <cp:category/>
</cp:coreProperties>
</file>